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吴中杰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4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食品231;食品232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生制药231;生制药232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生制药233;制药231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食品231;食品232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生制药231;生制药232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生制药233;制药231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生制药234;生制药235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生制药234;生制药235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